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79591185" name="019f176e-b8ec-7134-b131-f3d351bb91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504633" name="019f176e-b8ec-7134-b131-f3d351bb91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8799118" name="019f176e-fcae-79b0-8403-560cf421e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021924" name="019f176e-fcae-79b0-8403-560cf421e22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 Wand/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2071001" name="019f1773-020e-7982-a025-1a56e97a2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1751022" name="019f1773-020e-7982-a025-1a56e97a27b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6331369" name="019f1773-b10d-7bb8-a0d7-9715843e3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4687846" name="019f1773-b10d-7bb8-a0d7-9715843e3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6009591" name="019f1794-b3fd-7999-8788-5785cfb817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4851061" name="019f1794-b3fd-7999-8788-5785cfb817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2344942" name="019f1795-1ce9-7803-9ee5-9725ac061b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933337" name="019f1795-1ce9-7803-9ee5-9725ac061b1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6896304" name="019f17a8-e812-7855-ac39-6fb7cef2e3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2793847" name="019f17a8-e812-7855-ac39-6fb7cef2e30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8536789" name="019f17a9-380b-77da-96ee-a4964b37e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6894998" name="019f17a9-380b-77da-96ee-a4964b37e88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Boden/Wand/Decke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6826278" name="019f17ad-a38e-7957-878c-fa6e9a78b5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691444" name="019f17ad-a38e-7957-878c-fa6e9a78b54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1504450" name="019f17ad-e3de-7bfd-9a36-108f7efdfb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119116" name="019f17ad-e3de-7bfd-9a36-108f7efdfb8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87062495" name="019f17ba-e7cd-7121-8f2b-8c5fea4771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266435" name="019f17ba-e7cd-7121-8f2b-8c5fea47710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9739999" name="019f17bb-5798-74ec-9540-8b4d0216e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817164" name="019f17bb-5798-74ec-9540-8b4d0216e97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7652334" name="019f17bc-5879-7a56-8c5a-8615108c05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4570166" name="019f17bc-5879-7a56-8c5a-8615108c055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4721940" name="019f17bc-92dc-7d45-aab0-9e377f4df6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000640" name="019f17bc-92dc-7d45-aab0-9e377f4df6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Schlafzimmer/Wintergarten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Boden/Wand/Decke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Boden/Wand/Decke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7193408" name="019f17be-5072-7e37-8058-e21f4a6860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878876" name="019f17be-5072-7e37-8058-e21f4a68605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4518886" name="019f17be-6e64-7407-b9bb-de80336328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406204" name="019f17be-6e64-7407-b9bb-de803363280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